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9AB0" w14:textId="77777777" w:rsidR="00362DDD" w:rsidRPr="00EB7B78" w:rsidRDefault="00000000">
      <w:pPr>
        <w:jc w:val="center"/>
        <w:rPr>
          <w:lang w:val="pl-PL"/>
        </w:rPr>
      </w:pPr>
      <w:r w:rsidRPr="00EB7B78">
        <w:rPr>
          <w:b/>
          <w:sz w:val="32"/>
          <w:lang w:val="pl-PL"/>
        </w:rPr>
        <w:t>KARTA ZGŁOSZENIA</w:t>
      </w:r>
    </w:p>
    <w:p w14:paraId="2F19081D" w14:textId="4F7E68F4" w:rsidR="00362DDD" w:rsidRPr="00EB7B78" w:rsidRDefault="00000000">
      <w:pPr>
        <w:jc w:val="center"/>
        <w:rPr>
          <w:lang w:val="pl-PL"/>
        </w:rPr>
      </w:pPr>
      <w:r w:rsidRPr="00EB7B78">
        <w:rPr>
          <w:lang w:val="pl-PL"/>
        </w:rPr>
        <w:t>do konkursu kulinarnego</w:t>
      </w:r>
      <w:r w:rsidR="00EB7B78">
        <w:rPr>
          <w:lang w:val="pl-PL"/>
        </w:rPr>
        <w:t xml:space="preserve"> </w:t>
      </w:r>
      <w:r w:rsidRPr="00EB7B78">
        <w:rPr>
          <w:lang w:val="pl-PL"/>
        </w:rPr>
        <w:t>„Nadbystrzycka potrawa regionalna”</w:t>
      </w:r>
      <w:r w:rsidRPr="00EB7B78">
        <w:rPr>
          <w:lang w:val="pl-PL"/>
        </w:rPr>
        <w:br/>
        <w:t>organizowanego podczas Dożynek Gminnych w Strzyżewicach – 24 sierpnia 2025 r.</w:t>
      </w:r>
    </w:p>
    <w:p w14:paraId="6E590085" w14:textId="77777777" w:rsidR="00362DDD" w:rsidRPr="00EB7B78" w:rsidRDefault="00362DDD">
      <w:pPr>
        <w:rPr>
          <w:lang w:val="pl-PL"/>
        </w:rPr>
      </w:pPr>
    </w:p>
    <w:p w14:paraId="6775F32A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1. Dane uczestnika</w:t>
      </w:r>
    </w:p>
    <w:p w14:paraId="32FE6E0C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Imię i nazwisko: .................................................................................................</w:t>
      </w:r>
    </w:p>
    <w:p w14:paraId="65D08964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Adres zamieszkania: .........................................................................................</w:t>
      </w:r>
    </w:p>
    <w:p w14:paraId="0C33A2AA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Telefon kontaktowy: .........................................................................................</w:t>
      </w:r>
    </w:p>
    <w:p w14:paraId="33F4055D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E-mail: ................................................................................................................</w:t>
      </w:r>
    </w:p>
    <w:p w14:paraId="337E7DB4" w14:textId="77777777" w:rsidR="00362DDD" w:rsidRPr="00EB7B78" w:rsidRDefault="00362DDD">
      <w:pPr>
        <w:rPr>
          <w:lang w:val="pl-PL"/>
        </w:rPr>
      </w:pPr>
    </w:p>
    <w:p w14:paraId="16A92FB8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2. Dane potrawy</w:t>
      </w:r>
    </w:p>
    <w:p w14:paraId="73986AB3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Nazwa potrawy: .................................................................................................</w:t>
      </w:r>
    </w:p>
    <w:p w14:paraId="39425275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Skład potrawy (wypisać główne składniki):</w:t>
      </w:r>
    </w:p>
    <w:p w14:paraId="40622F0A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.............................................................................................................................</w:t>
      </w:r>
    </w:p>
    <w:p w14:paraId="11B378FD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.............................................................................................................................</w:t>
      </w:r>
    </w:p>
    <w:p w14:paraId="2D353A08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Krótki opis przygotowania potrawy:</w:t>
      </w:r>
    </w:p>
    <w:p w14:paraId="6E00209E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.............................................................................................................................</w:t>
      </w:r>
    </w:p>
    <w:p w14:paraId="15F033D4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.............................................................................................................................</w:t>
      </w:r>
    </w:p>
    <w:p w14:paraId="3B010B2E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.............................................................................................................................</w:t>
      </w:r>
    </w:p>
    <w:p w14:paraId="3216C246" w14:textId="77777777" w:rsidR="00362DDD" w:rsidRPr="00EB7B78" w:rsidRDefault="00362DDD">
      <w:pPr>
        <w:rPr>
          <w:lang w:val="pl-PL"/>
        </w:rPr>
      </w:pPr>
    </w:p>
    <w:p w14:paraId="2E27B3C0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3. Oświadczenia uczestnika</w:t>
      </w:r>
    </w:p>
    <w:p w14:paraId="442788B1" w14:textId="77777777" w:rsidR="00362DDD" w:rsidRPr="00EB7B78" w:rsidRDefault="00000000" w:rsidP="00EB7B78">
      <w:pPr>
        <w:spacing w:after="0"/>
        <w:rPr>
          <w:lang w:val="pl-PL"/>
        </w:rPr>
      </w:pPr>
      <w:r w:rsidRPr="00EB7B78">
        <w:rPr>
          <w:lang w:val="pl-PL"/>
        </w:rPr>
        <w:t>1. Oświadczam, że zgłoszona potrawa jest tradycyjną potrawą regionalną z terenu Doliny Bystrzycy.</w:t>
      </w:r>
    </w:p>
    <w:p w14:paraId="3BB3D421" w14:textId="77777777" w:rsidR="00362DDD" w:rsidRPr="00EB7B78" w:rsidRDefault="00000000" w:rsidP="00EB7B78">
      <w:pPr>
        <w:spacing w:after="0"/>
        <w:rPr>
          <w:lang w:val="pl-PL"/>
        </w:rPr>
      </w:pPr>
      <w:r w:rsidRPr="00EB7B78">
        <w:rPr>
          <w:lang w:val="pl-PL"/>
        </w:rPr>
        <w:t>2. Zgadzam się na przetwarzanie moich danych osobowych przez Urząd Gminy Strzyżewice w celu organizacji konkursu, zgodnie z przepisami RODO.</w:t>
      </w:r>
    </w:p>
    <w:p w14:paraId="7CDDCA0E" w14:textId="77777777" w:rsidR="00362DDD" w:rsidRPr="00EB7B78" w:rsidRDefault="00000000" w:rsidP="00EB7B78">
      <w:pPr>
        <w:spacing w:after="0"/>
        <w:rPr>
          <w:lang w:val="pl-PL"/>
        </w:rPr>
      </w:pPr>
      <w:r w:rsidRPr="00EB7B78">
        <w:rPr>
          <w:lang w:val="pl-PL"/>
        </w:rPr>
        <w:t>3. Wyrażam zgodę na publikację wizerunku oraz informacji o zgłoszonej potrawie w materiałach promocyjnych Gminy Strzyżewice.</w:t>
      </w:r>
    </w:p>
    <w:p w14:paraId="639D73A5" w14:textId="77777777" w:rsidR="00362DDD" w:rsidRDefault="00362DDD">
      <w:pPr>
        <w:rPr>
          <w:lang w:val="pl-PL"/>
        </w:rPr>
      </w:pPr>
    </w:p>
    <w:p w14:paraId="284EF96A" w14:textId="77777777" w:rsidR="00EB7B78" w:rsidRPr="00EB7B78" w:rsidRDefault="00EB7B78">
      <w:pPr>
        <w:rPr>
          <w:lang w:val="pl-PL"/>
        </w:rPr>
      </w:pPr>
    </w:p>
    <w:p w14:paraId="2A6A64D3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Data: .................................     Podpis uczestnika: ............................................................</w:t>
      </w:r>
    </w:p>
    <w:p w14:paraId="4EAAAAFF" w14:textId="77777777" w:rsidR="00362DDD" w:rsidRPr="00EB7B78" w:rsidRDefault="00362DDD">
      <w:pPr>
        <w:rPr>
          <w:lang w:val="pl-PL"/>
        </w:rPr>
      </w:pPr>
    </w:p>
    <w:p w14:paraId="046EE942" w14:textId="77777777" w:rsidR="00362DDD" w:rsidRPr="00EB7B78" w:rsidRDefault="00000000">
      <w:pPr>
        <w:rPr>
          <w:lang w:val="pl-PL"/>
        </w:rPr>
      </w:pPr>
      <w:r w:rsidRPr="00EB7B78">
        <w:rPr>
          <w:lang w:val="pl-PL"/>
        </w:rPr>
        <w:t>Kartę zgłoszenia należy dostarczyć do dnia 21 sierpnia 2025 r. do Urzędu Gminy Strzyżewice lub przesłać mailowo na adres: gmina@strzyzewice.lubelskie.pl</w:t>
      </w:r>
    </w:p>
    <w:sectPr w:rsidR="00362DDD" w:rsidRPr="00EB7B78" w:rsidSect="00EB7B7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21702932">
    <w:abstractNumId w:val="8"/>
  </w:num>
  <w:num w:numId="2" w16cid:durableId="1141538747">
    <w:abstractNumId w:val="6"/>
  </w:num>
  <w:num w:numId="3" w16cid:durableId="1724717870">
    <w:abstractNumId w:val="5"/>
  </w:num>
  <w:num w:numId="4" w16cid:durableId="1409495023">
    <w:abstractNumId w:val="4"/>
  </w:num>
  <w:num w:numId="5" w16cid:durableId="1296643406">
    <w:abstractNumId w:val="7"/>
  </w:num>
  <w:num w:numId="6" w16cid:durableId="463619980">
    <w:abstractNumId w:val="3"/>
  </w:num>
  <w:num w:numId="7" w16cid:durableId="1452630239">
    <w:abstractNumId w:val="2"/>
  </w:num>
  <w:num w:numId="8" w16cid:durableId="1168905367">
    <w:abstractNumId w:val="1"/>
  </w:num>
  <w:num w:numId="9" w16cid:durableId="21084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62DDD"/>
    <w:rsid w:val="008A0843"/>
    <w:rsid w:val="00AA1D8D"/>
    <w:rsid w:val="00B31FD3"/>
    <w:rsid w:val="00B47730"/>
    <w:rsid w:val="00C6364E"/>
    <w:rsid w:val="00CB0664"/>
    <w:rsid w:val="00EB7B7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BCFA7A"/>
  <w14:defaultImageDpi w14:val="300"/>
  <w15:docId w15:val="{9F306F80-7A2F-4798-90D8-FD4AE15D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Dominika Pidek</cp:lastModifiedBy>
  <cp:revision>2</cp:revision>
  <dcterms:created xsi:type="dcterms:W3CDTF">2025-08-12T11:10:00Z</dcterms:created>
  <dcterms:modified xsi:type="dcterms:W3CDTF">2025-08-12T11:10:00Z</dcterms:modified>
  <cp:category/>
</cp:coreProperties>
</file>